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Heizung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Heizung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12579804" name="019daaf5-2c1b-700c-a110-406db8e2da8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90836283" name="019daaf5-2c1b-700c-a110-406db8e2da8a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93034398" name="019daaf5-b379-7c3e-9534-a0c93e9f9e0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2518374" name="019daaf5-b379-7c3e-9534-a0c93e9f9e0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Höhenstrasse 39, 8247 Flurlingen</w:t>
          </w:r>
        </w:p>
        <w:p>
          <w:pPr>
            <w:spacing w:before="0" w:after="0"/>
          </w:pPr>
          <w:r>
            <w:t>DN 864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